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0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中医（定向）242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方彭华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朱珂璇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朱珂璇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方彭华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李巧凤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方彭华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李巧凤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戚端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戚端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泰州-J2-教室1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移敏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280123—002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